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BDCE6" w14:textId="3EBB1F50" w:rsidR="00AA5EEB" w:rsidRPr="00E43C9F" w:rsidRDefault="00AA5EEB" w:rsidP="00AA5EE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Denumire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AA5EEB">
        <w:rPr>
          <w:rFonts w:ascii="Times New Roman" w:hAnsi="Times New Roman" w:cs="Times New Roman"/>
          <w:sz w:val="24"/>
          <w:szCs w:val="24"/>
        </w:rPr>
        <w:t>Scanner Cod bare</w:t>
      </w:r>
    </w:p>
    <w:p w14:paraId="30D62CD6" w14:textId="77777777" w:rsidR="00AA5EEB" w:rsidRPr="00E43C9F" w:rsidRDefault="00AA5EEB" w:rsidP="00AA5E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Nr. </w:t>
      </w:r>
      <w:proofErr w:type="spellStart"/>
      <w:r w:rsidRPr="00E43C9F">
        <w:rPr>
          <w:rFonts w:ascii="Times New Roman" w:hAnsi="Times New Roman" w:cs="Times New Roman"/>
          <w:b/>
          <w:bCs/>
          <w:sz w:val="24"/>
          <w:szCs w:val="24"/>
        </w:rPr>
        <w:t>buc</w:t>
      </w:r>
      <w:proofErr w:type="spellEnd"/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.: </w:t>
      </w:r>
    </w:p>
    <w:p w14:paraId="2382D9F2" w14:textId="77777777" w:rsidR="00AA5EEB" w:rsidRPr="00E43C9F" w:rsidRDefault="00AA5EEB" w:rsidP="00AA5E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>Model / Tip:</w:t>
      </w:r>
      <w:r w:rsidRPr="00E43C9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299C8373" w14:textId="2BAD26B7" w:rsidR="00AF0C5F" w:rsidRDefault="00AA5EEB" w:rsidP="00AA5EEB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Producator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 / Tara:</w:t>
      </w:r>
    </w:p>
    <w:p w14:paraId="6C3F298C" w14:textId="77777777" w:rsidR="00AA5EEB" w:rsidRPr="00AA5EEB" w:rsidRDefault="00AA5EEB" w:rsidP="00AA5EEB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6748FEEF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1. Denumire echipament</w:t>
      </w:r>
    </w:p>
    <w:p w14:paraId="76690EA2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Cititor coduri de bare 1D/2D cu stand</w:t>
      </w:r>
    </w:p>
    <w:p w14:paraId="376347B3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2. Producător</w:t>
      </w:r>
    </w:p>
    <w:p w14:paraId="76C278C3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Producător echipamente scanare coduri de bare</w:t>
      </w:r>
    </w:p>
    <w:p w14:paraId="1D9FCFC5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 xml:space="preserve">3. Tip </w:t>
      </w:r>
      <w:proofErr w:type="spellStart"/>
      <w:r w:rsidRPr="00AA5EEB">
        <w:rPr>
          <w:rFonts w:ascii="Times New Roman" w:hAnsi="Times New Roman" w:cs="Times New Roman"/>
          <w:sz w:val="24"/>
          <w:szCs w:val="24"/>
        </w:rPr>
        <w:t>echipament</w:t>
      </w:r>
      <w:proofErr w:type="spellEnd"/>
    </w:p>
    <w:p w14:paraId="16F28705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Scanner coduri de bare imagistic (imager)</w:t>
      </w:r>
    </w:p>
    <w:p w14:paraId="7132851C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4. Tehnologie scanare</w:t>
      </w:r>
    </w:p>
    <w:p w14:paraId="3A296926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- Tip: Imager 2D</w:t>
      </w:r>
    </w:p>
    <w:p w14:paraId="61B3B8E2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- Suport coduri:</w:t>
      </w:r>
    </w:p>
    <w:p w14:paraId="46C8AD63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A5EEB">
        <w:rPr>
          <w:rFonts w:ascii="Times New Roman" w:hAnsi="Times New Roman" w:cs="Times New Roman"/>
          <w:sz w:val="24"/>
          <w:szCs w:val="24"/>
        </w:rPr>
        <w:t xml:space="preserve">  </w:t>
      </w:r>
      <w:r w:rsidRPr="00AA5EEB">
        <w:rPr>
          <w:rFonts w:ascii="Times New Roman" w:hAnsi="Times New Roman" w:cs="Times New Roman"/>
          <w:sz w:val="24"/>
          <w:szCs w:val="24"/>
          <w:lang w:val="nb-NO"/>
        </w:rPr>
        <w:t>- 1D (EAN, UPC, Code 128 etc.)</w:t>
      </w:r>
    </w:p>
    <w:p w14:paraId="1BB08F66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A5EEB">
        <w:rPr>
          <w:rFonts w:ascii="Times New Roman" w:hAnsi="Times New Roman" w:cs="Times New Roman"/>
          <w:sz w:val="24"/>
          <w:szCs w:val="24"/>
          <w:lang w:val="nb-NO"/>
        </w:rPr>
        <w:t xml:space="preserve">  - 2D (QR Code, DataMatrix, PDF417 etc.)</w:t>
      </w:r>
    </w:p>
    <w:p w14:paraId="5F7A0D20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5. Performanță</w:t>
      </w:r>
    </w:p>
    <w:p w14:paraId="685672FE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- Scanare omnidirecțională</w:t>
      </w:r>
    </w:p>
    <w:p w14:paraId="57866977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- Citire rapidă și precisă</w:t>
      </w:r>
    </w:p>
    <w:p w14:paraId="5A88E959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- Capacitate citire de pe ecrane (telefoane, monitoare)</w:t>
      </w:r>
    </w:p>
    <w:p w14:paraId="516CE37B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6. Interfață</w:t>
      </w:r>
    </w:p>
    <w:p w14:paraId="595FD1F4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- USB (plug &amp; play)</w:t>
      </w:r>
    </w:p>
    <w:p w14:paraId="4C066989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- Emulare tastatură (HID)</w:t>
      </w:r>
    </w:p>
    <w:p w14:paraId="2D0B9C30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7. Ergonomie</w:t>
      </w:r>
    </w:p>
    <w:p w14:paraId="3173BB19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- Design handheld</w:t>
      </w:r>
    </w:p>
    <w:p w14:paraId="3FDD89DF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- Declanșare manuală scanare</w:t>
      </w:r>
    </w:p>
    <w:p w14:paraId="30FEF70C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- Suport stand pentru utilizare hands-free</w:t>
      </w:r>
    </w:p>
    <w:p w14:paraId="40584254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8. Construcție</w:t>
      </w:r>
    </w:p>
    <w:p w14:paraId="14F5687C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- Carcasă rezistentă la șocuri</w:t>
      </w:r>
    </w:p>
    <w:p w14:paraId="25B619F7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- Protecție la căderi accidentale (conform specificațiilor producătorului)</w:t>
      </w:r>
    </w:p>
    <w:p w14:paraId="560EE60E" w14:textId="77777777" w:rsidR="00FF617E" w:rsidRPr="00AA5EEB" w:rsidRDefault="00FF617E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14:paraId="149C9250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9. Indicatori</w:t>
      </w:r>
    </w:p>
    <w:p w14:paraId="55A5B7C4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- Semnal sonor (beeper)</w:t>
      </w:r>
    </w:p>
    <w:p w14:paraId="5187B697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- Indicator LED</w:t>
      </w:r>
    </w:p>
    <w:p w14:paraId="5E749745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10. Alimentare</w:t>
      </w:r>
    </w:p>
    <w:p w14:paraId="39DC18CB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- Alimentare prin USB</w:t>
      </w:r>
    </w:p>
    <w:p w14:paraId="4BAFFEB5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11. Compatibilitate</w:t>
      </w:r>
    </w:p>
    <w:p w14:paraId="39CB533A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A5EEB">
        <w:rPr>
          <w:rFonts w:ascii="Times New Roman" w:hAnsi="Times New Roman" w:cs="Times New Roman"/>
          <w:sz w:val="24"/>
          <w:szCs w:val="24"/>
          <w:lang w:val="it-IT"/>
        </w:rPr>
        <w:t>- Compatibil cu Windows, Linux și alte sisteme POS</w:t>
      </w:r>
    </w:p>
    <w:p w14:paraId="48449A02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12. Accesorii incluse</w:t>
      </w:r>
    </w:p>
    <w:p w14:paraId="0AD51293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- Stand suport</w:t>
      </w:r>
    </w:p>
    <w:p w14:paraId="2B364EB2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EEB">
        <w:rPr>
          <w:rFonts w:ascii="Times New Roman" w:hAnsi="Times New Roman" w:cs="Times New Roman"/>
          <w:sz w:val="24"/>
          <w:szCs w:val="24"/>
        </w:rPr>
        <w:t>- Cablu USB</w:t>
      </w:r>
    </w:p>
    <w:p w14:paraId="5D75CC78" w14:textId="77777777" w:rsidR="00FF617E" w:rsidRPr="00AA5EEB" w:rsidRDefault="00000000" w:rsidP="00AA5EEB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A5EEB">
        <w:rPr>
          <w:rFonts w:ascii="Times New Roman" w:hAnsi="Times New Roman" w:cs="Times New Roman"/>
          <w:sz w:val="24"/>
          <w:szCs w:val="24"/>
          <w:lang w:val="nb-NO"/>
        </w:rPr>
        <w:t xml:space="preserve">13. Garanție </w:t>
      </w:r>
      <w:r w:rsidR="007344A8" w:rsidRPr="00AA5EEB">
        <w:rPr>
          <w:rFonts w:ascii="Times New Roman" w:hAnsi="Times New Roman" w:cs="Times New Roman"/>
          <w:sz w:val="24"/>
          <w:szCs w:val="24"/>
          <w:lang w:val="nb-NO"/>
        </w:rPr>
        <w:t>: 3 ani, baterie 1 an</w:t>
      </w:r>
    </w:p>
    <w:sectPr w:rsidR="00FF617E" w:rsidRPr="00AA5EEB" w:rsidSect="00AA5EEB">
      <w:pgSz w:w="12240" w:h="15840"/>
      <w:pgMar w:top="720" w:right="18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09369243">
    <w:abstractNumId w:val="8"/>
  </w:num>
  <w:num w:numId="2" w16cid:durableId="721100660">
    <w:abstractNumId w:val="6"/>
  </w:num>
  <w:num w:numId="3" w16cid:durableId="1024021328">
    <w:abstractNumId w:val="5"/>
  </w:num>
  <w:num w:numId="4" w16cid:durableId="1701396534">
    <w:abstractNumId w:val="4"/>
  </w:num>
  <w:num w:numId="5" w16cid:durableId="189419665">
    <w:abstractNumId w:val="7"/>
  </w:num>
  <w:num w:numId="6" w16cid:durableId="1063219824">
    <w:abstractNumId w:val="3"/>
  </w:num>
  <w:num w:numId="7" w16cid:durableId="650521579">
    <w:abstractNumId w:val="2"/>
  </w:num>
  <w:num w:numId="8" w16cid:durableId="1123765854">
    <w:abstractNumId w:val="1"/>
  </w:num>
  <w:num w:numId="9" w16cid:durableId="1922136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10B2"/>
    <w:rsid w:val="0015074B"/>
    <w:rsid w:val="0029639D"/>
    <w:rsid w:val="00300567"/>
    <w:rsid w:val="00326F90"/>
    <w:rsid w:val="003C784B"/>
    <w:rsid w:val="005A4815"/>
    <w:rsid w:val="007344A8"/>
    <w:rsid w:val="00AA1D8D"/>
    <w:rsid w:val="00AA5EEB"/>
    <w:rsid w:val="00AF0C5F"/>
    <w:rsid w:val="00B47730"/>
    <w:rsid w:val="00CB0664"/>
    <w:rsid w:val="00FC693F"/>
    <w:rsid w:val="00F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71320D"/>
  <w14:defaultImageDpi w14:val="300"/>
  <w15:docId w15:val="{06F859F3-822E-48B4-BFC6-495E48795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152</Words>
  <Characters>887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2013-12-23T23:15:00Z</dcterms:created>
  <dcterms:modified xsi:type="dcterms:W3CDTF">2026-04-24T05:50:00Z</dcterms:modified>
  <cp:category/>
</cp:coreProperties>
</file>